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3581868" name="019fa8bb-5763-7243-95f8-5cd4919427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265743" name="019fa8bb-5763-7243-95f8-5cd49194271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7063501" name="019fa8be-0fd4-7d24-be7d-b99706e3e0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012760" name="019fa8be-0fd4-7d24-be7d-b99706e3e09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00849567" name="019fa8d4-35af-7817-8bb7-e4c7b53bf0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660308" name="019fa8d4-35af-7817-8bb7-e4c7b53bf0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3514621" name="019fa8b3-c607-7e94-a3ca-f95928caf9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053948" name="019fa8b3-c607-7e94-a3ca-f95928caf95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3126487" name="019fa8d4-a33d-7e18-be83-8c7c2e4808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098443" name="019fa8d4-a33d-7e18-be83-8c7c2e4808a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0699453" name="019fa8bb-f0dd-7b47-bd10-89f4fb94d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6050535" name="019fa8bb-f0dd-7b47-bd10-89f4fb94d3c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0444364" name="019fa8be-8c15-7ca8-bdc7-e17075ac7f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718617" name="019fa8be-8c15-7ca8-bdc7-e17075ac7fa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4925753" name="019fa8c2-56a2-7093-80e0-7898ed723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3724222" name="019fa8c2-56a2-7093-80e0-7898ed723a5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9693529" name="019fa8cc-767e-74e5-9567-e3607e16e4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393164" name="019fa8cc-767e-74e5-9567-e3607e16e4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Treppenhaus/ Gang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8508346" name="019fa8db-050f-73f7-940e-45562cf534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830038" name="019fa8db-050f-73f7-940e-45562cf5342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2506329" name="019fa8dc-6962-7b8d-99e6-b7634dc190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716144" name="019fa8dc-6962-7b8d-99e6-b7634dc190d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7553233" name="019fa8bc-7672-732d-bcd5-170e48a23e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75031" name="019fa8bc-7672-732d-bcd5-170e48a23e9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5909338" name="019fa8be-dc6f-793f-966d-9b6f65f822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483584" name="019fa8be-dc6f-793f-966d-9b6f65f8221c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2823837" name="019fa8c2-be50-79ea-974b-3f32373d99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9820987" name="019fa8c2-be50-79ea-974b-3f32373d992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48745217" name="019fa8cc-d7f3-71c0-ad0c-2d20770532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448890" name="019fa8cc-d7f3-71c0-ad0c-2d207705324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1631930" name="019fa8aa-bbef-7e7a-bfe1-0f7b067fd0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3174902" name="019fa8aa-bbef-7e7a-bfe1-0f7b067fd07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Werkstatt / Luftschutz Raum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2713722" name="019fa8ae-790e-7ce2-a4fd-b8e1914001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241483" name="019fa8ae-790e-7ce2-a4fd-b8e19140011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6638278" name="019fa8b2-ca33-7356-819c-0001b5c9b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3890288" name="019fa8b2-ca33-7356-819c-0001b5c9b97c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9448345" name="019fa8cb-da74-79f0-8d5d-c64eaed0a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181418" name="019fa8cb-da74-79f0-8d5d-c64eaed0ace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